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CF849" w14:textId="77777777" w:rsidR="00725DDE" w:rsidRDefault="00000000">
      <w:pPr>
        <w:pStyle w:val="Title"/>
        <w:jc w:val="center"/>
      </w:pPr>
      <w:r>
        <w:t>Year 9: Creating with AI</w:t>
      </w:r>
    </w:p>
    <w:p w14:paraId="7FBDEF05" w14:textId="77777777" w:rsidR="00725DDE" w:rsidRDefault="00000000">
      <w:r>
        <w:t>Scheme of Work - 6 Lessons | UNESCO Level 3 | DfE &amp; Ofsted Aligned</w:t>
      </w:r>
    </w:p>
    <w:p w14:paraId="34877F3D" w14:textId="77777777" w:rsidR="00725DDE" w:rsidRDefault="00725DDE"/>
    <w:p w14:paraId="4D291AB4" w14:textId="77777777" w:rsidR="00725DDE" w:rsidRDefault="00000000">
      <w:pPr>
        <w:pStyle w:val="Heading1"/>
      </w:pPr>
      <w:r>
        <w:t>Overview &amp; Alignment</w:t>
      </w:r>
    </w:p>
    <w:p w14:paraId="3CF25989" w14:textId="77777777" w:rsidR="00725DDE" w:rsidRDefault="00000000">
      <w:r>
        <w:t>Year 9 focuses on practical AI creation and citizenship. Students build AI models, design systems ethically, and develop agency, aligned with UNESCO Level 3 (Create), DfE guidance, and Ofsted criteria.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725DDE" w14:paraId="1E6894B4" w14:textId="77777777" w:rsidTr="00725D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3861B70F" w14:textId="77777777" w:rsidR="00725DDE" w:rsidRDefault="00000000">
            <w:r>
              <w:t>UNESCO</w:t>
            </w:r>
          </w:p>
        </w:tc>
        <w:tc>
          <w:tcPr>
            <w:tcW w:w="4320" w:type="dxa"/>
          </w:tcPr>
          <w:p w14:paraId="17B88F92" w14:textId="77777777" w:rsidR="00725DDE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Level 3 (Create) - Co-creating AI solutions with ethical design principles</w:t>
            </w:r>
          </w:p>
        </w:tc>
      </w:tr>
      <w:tr w:rsidR="00725DDE" w14:paraId="3E5A24DE" w14:textId="77777777" w:rsidTr="00725D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2D1D8DDD" w14:textId="77777777" w:rsidR="00725DDE" w:rsidRDefault="00000000">
            <w:r>
              <w:t>DfE</w:t>
            </w:r>
          </w:p>
        </w:tc>
        <w:tc>
          <w:tcPr>
            <w:tcW w:w="4320" w:type="dxa"/>
          </w:tcPr>
          <w:p w14:paraId="61D83445" w14:textId="77777777" w:rsidR="00725DDE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Practical skills | Ethical design | Future workforce | Responsible creation</w:t>
            </w:r>
          </w:p>
        </w:tc>
      </w:tr>
      <w:tr w:rsidR="00725DDE" w14:paraId="47FB9F52" w14:textId="77777777" w:rsidTr="00725DD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23451E69" w14:textId="77777777" w:rsidR="00725DDE" w:rsidRDefault="00000000">
            <w:r>
              <w:t>Ofsted</w:t>
            </w:r>
          </w:p>
        </w:tc>
        <w:tc>
          <w:tcPr>
            <w:tcW w:w="4320" w:type="dxa"/>
          </w:tcPr>
          <w:p w14:paraId="2DAC59BE" w14:textId="77777777" w:rsidR="00725DDE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School AI design decisions | Student voice ★★ | Problem scoping | Citizenship</w:t>
            </w:r>
          </w:p>
        </w:tc>
      </w:tr>
    </w:tbl>
    <w:p w14:paraId="1B1BE9B4" w14:textId="77777777" w:rsidR="00725DDE" w:rsidRDefault="00725DDE"/>
    <w:p w14:paraId="18E15ADC" w14:textId="77777777" w:rsidR="00725DDE" w:rsidRDefault="00000000">
      <w:pPr>
        <w:pStyle w:val="Heading1"/>
      </w:pPr>
      <w:r>
        <w:t>Lesson Overview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728"/>
        <w:gridCol w:w="1759"/>
        <w:gridCol w:w="1728"/>
        <w:gridCol w:w="1728"/>
        <w:gridCol w:w="1728"/>
      </w:tblGrid>
      <w:tr w:rsidR="00725DDE" w14:paraId="4E687976" w14:textId="77777777" w:rsidTr="00725D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186773CE" w14:textId="77777777" w:rsidR="00725DDE" w:rsidRDefault="00000000">
            <w:r>
              <w:t>L</w:t>
            </w:r>
          </w:p>
        </w:tc>
        <w:tc>
          <w:tcPr>
            <w:tcW w:w="1728" w:type="dxa"/>
          </w:tcPr>
          <w:p w14:paraId="53D25D0F" w14:textId="77777777" w:rsidR="00725DDE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Title &amp; Learning Objectives</w:t>
            </w:r>
          </w:p>
        </w:tc>
        <w:tc>
          <w:tcPr>
            <w:tcW w:w="1728" w:type="dxa"/>
          </w:tcPr>
          <w:p w14:paraId="4848DD45" w14:textId="77777777" w:rsidR="00725DDE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Key Activities</w:t>
            </w:r>
          </w:p>
        </w:tc>
        <w:tc>
          <w:tcPr>
            <w:tcW w:w="1728" w:type="dxa"/>
          </w:tcPr>
          <w:p w14:paraId="2E5D6B39" w14:textId="77777777" w:rsidR="00725DDE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Framework Focus</w:t>
            </w:r>
          </w:p>
        </w:tc>
        <w:tc>
          <w:tcPr>
            <w:tcW w:w="1728" w:type="dxa"/>
          </w:tcPr>
          <w:p w14:paraId="50E7244D" w14:textId="77777777" w:rsidR="00725DDE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HW</w:t>
            </w:r>
          </w:p>
        </w:tc>
      </w:tr>
      <w:tr w:rsidR="00725DDE" w14:paraId="24C512BD" w14:textId="77777777" w:rsidTr="00725D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19087564" w14:textId="77777777" w:rsidR="00725DDE" w:rsidRDefault="00000000">
            <w:r>
              <w:t>1</w:t>
            </w:r>
          </w:p>
        </w:tc>
        <w:tc>
          <w:tcPr>
            <w:tcW w:w="1728" w:type="dxa"/>
          </w:tcPr>
          <w:p w14:paraId="748C48C7" w14:textId="77777777" w:rsidR="00725DDE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AI Data</w:t>
            </w:r>
            <w:r>
              <w:br/>
              <w:t>• Evaluate data quality</w:t>
            </w:r>
            <w:r>
              <w:br/>
              <w:t>• Understand preprocessing</w:t>
            </w:r>
            <w:r>
              <w:br/>
              <w:t>• Design data collection plan</w:t>
            </w:r>
          </w:p>
        </w:tc>
        <w:tc>
          <w:tcPr>
            <w:tcW w:w="1728" w:type="dxa"/>
          </w:tcPr>
          <w:p w14:paraId="44D0F720" w14:textId="77777777" w:rsidR="00725DDE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TM experiments | Design dataset</w:t>
            </w:r>
          </w:p>
        </w:tc>
        <w:tc>
          <w:tcPr>
            <w:tcW w:w="1728" w:type="dxa"/>
          </w:tcPr>
          <w:p w14:paraId="1FA551C8" w14:textId="77777777" w:rsidR="00725DDE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UNESCO: Data quality</w:t>
            </w:r>
            <w:r>
              <w:br/>
              <w:t>Ofsted: Requirements</w:t>
            </w:r>
          </w:p>
        </w:tc>
        <w:tc>
          <w:tcPr>
            <w:tcW w:w="1728" w:type="dxa"/>
          </w:tcPr>
          <w:p w14:paraId="243F2041" w14:textId="77777777" w:rsidR="00725DDE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Plan (300w)</w:t>
            </w:r>
          </w:p>
        </w:tc>
      </w:tr>
      <w:tr w:rsidR="00725DDE" w14:paraId="29B2C6C3" w14:textId="77777777" w:rsidTr="00725DD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376CAE2F" w14:textId="77777777" w:rsidR="00725DDE" w:rsidRDefault="00000000">
            <w:r>
              <w:t>2</w:t>
            </w:r>
          </w:p>
        </w:tc>
        <w:tc>
          <w:tcPr>
            <w:tcW w:w="1728" w:type="dxa"/>
          </w:tcPr>
          <w:p w14:paraId="5F630C87" w14:textId="77777777" w:rsidR="00725DDE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Build AI Model</w:t>
            </w:r>
            <w:r>
              <w:br/>
              <w:t>• Build AI classifier</w:t>
            </w:r>
            <w:r>
              <w:br/>
              <w:t>• Test and troubleshoot</w:t>
            </w:r>
            <w:r>
              <w:br/>
              <w:t>• Understand performance</w:t>
            </w:r>
          </w:p>
        </w:tc>
        <w:tc>
          <w:tcPr>
            <w:tcW w:w="1728" w:type="dxa"/>
          </w:tcPr>
          <w:p w14:paraId="75E46D82" w14:textId="77777777" w:rsidR="00725DDE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Build with Teachable Machine | Document</w:t>
            </w:r>
          </w:p>
        </w:tc>
        <w:tc>
          <w:tcPr>
            <w:tcW w:w="1728" w:type="dxa"/>
          </w:tcPr>
          <w:p w14:paraId="574A0598" w14:textId="77777777" w:rsidR="00725DDE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UNESCO: Co-create ★</w:t>
            </w:r>
            <w:r>
              <w:br/>
              <w:t>DfE: Practical skills</w:t>
            </w:r>
          </w:p>
        </w:tc>
        <w:tc>
          <w:tcPr>
            <w:tcW w:w="1728" w:type="dxa"/>
          </w:tcPr>
          <w:p w14:paraId="4DC56B50" w14:textId="77777777" w:rsidR="00725DDE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None</w:t>
            </w:r>
          </w:p>
        </w:tc>
      </w:tr>
      <w:tr w:rsidR="00725DDE" w14:paraId="34525E8F" w14:textId="77777777" w:rsidTr="00725D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4A7FF37E" w14:textId="77777777" w:rsidR="00725DDE" w:rsidRDefault="00000000">
            <w:r>
              <w:t>3</w:t>
            </w:r>
          </w:p>
        </w:tc>
        <w:tc>
          <w:tcPr>
            <w:tcW w:w="1728" w:type="dxa"/>
          </w:tcPr>
          <w:p w14:paraId="29ACFBA5" w14:textId="77777777" w:rsidR="00725DDE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AI for Good</w:t>
            </w:r>
            <w:r>
              <w:br/>
              <w:t>• Identify suitable problems</w:t>
            </w:r>
            <w:r>
              <w:br/>
              <w:t>• Evaluate appropriateness</w:t>
            </w:r>
            <w:r>
              <w:br/>
              <w:t xml:space="preserve">• Scope </w:t>
            </w:r>
            <w:r>
              <w:lastRenderedPageBreak/>
              <w:t>solutions</w:t>
            </w:r>
          </w:p>
        </w:tc>
        <w:tc>
          <w:tcPr>
            <w:tcW w:w="1728" w:type="dxa"/>
          </w:tcPr>
          <w:p w14:paraId="6C3EBEBB" w14:textId="77777777" w:rsidR="00725DDE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lastRenderedPageBreak/>
              <w:t>Brainstorm | Evaluate | Proposal poster</w:t>
            </w:r>
          </w:p>
        </w:tc>
        <w:tc>
          <w:tcPr>
            <w:tcW w:w="1728" w:type="dxa"/>
          </w:tcPr>
          <w:p w14:paraId="3E280B50" w14:textId="77777777" w:rsidR="00725DDE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UNESCO: Human-centred</w:t>
            </w:r>
            <w:r>
              <w:br/>
              <w:t>Ofsted: Appropriate AI</w:t>
            </w:r>
          </w:p>
        </w:tc>
        <w:tc>
          <w:tcPr>
            <w:tcW w:w="1728" w:type="dxa"/>
          </w:tcPr>
          <w:p w14:paraId="2146CDD0" w14:textId="77777777" w:rsidR="00725DDE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Proposal (300-400w)</w:t>
            </w:r>
          </w:p>
        </w:tc>
      </w:tr>
      <w:tr w:rsidR="00725DDE" w14:paraId="38A50EA9" w14:textId="77777777" w:rsidTr="00725DD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57025E0D" w14:textId="77777777" w:rsidR="00725DDE" w:rsidRDefault="00000000">
            <w:r>
              <w:t>4</w:t>
            </w:r>
          </w:p>
        </w:tc>
        <w:tc>
          <w:tcPr>
            <w:tcW w:w="1728" w:type="dxa"/>
          </w:tcPr>
          <w:p w14:paraId="10DF0B37" w14:textId="77777777" w:rsidR="00725DDE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System Design (UPDATED)</w:t>
            </w:r>
            <w:r>
              <w:br/>
              <w:t>• Design complete system</w:t>
            </w:r>
            <w:r>
              <w:br/>
              <w:t>• Consider all components</w:t>
            </w:r>
            <w:r>
              <w:br/>
              <w:t>• Incorporate ethics</w:t>
            </w:r>
          </w:p>
        </w:tc>
        <w:tc>
          <w:tcPr>
            <w:tcW w:w="1728" w:type="dxa"/>
          </w:tcPr>
          <w:p w14:paraId="57BE056F" w14:textId="77777777" w:rsidR="00725DDE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Design challenge (8 school examples) | Peer review</w:t>
            </w:r>
          </w:p>
        </w:tc>
        <w:tc>
          <w:tcPr>
            <w:tcW w:w="1728" w:type="dxa"/>
          </w:tcPr>
          <w:p w14:paraId="2FE365F7" w14:textId="77777777" w:rsidR="00725DDE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UNESCO: Ethical design</w:t>
            </w:r>
            <w:r>
              <w:br/>
              <w:t>Ofsted: School AI ★</w:t>
            </w:r>
          </w:p>
        </w:tc>
        <w:tc>
          <w:tcPr>
            <w:tcW w:w="1728" w:type="dxa"/>
          </w:tcPr>
          <w:p w14:paraId="41CB8B1F" w14:textId="77777777" w:rsidR="00725DDE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None</w:t>
            </w:r>
          </w:p>
        </w:tc>
      </w:tr>
      <w:tr w:rsidR="00725DDE" w14:paraId="3ED0DAEC" w14:textId="77777777" w:rsidTr="00725D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2F30408A" w14:textId="77777777" w:rsidR="00725DDE" w:rsidRDefault="00000000">
            <w:r>
              <w:t>5</w:t>
            </w:r>
          </w:p>
        </w:tc>
        <w:tc>
          <w:tcPr>
            <w:tcW w:w="1728" w:type="dxa"/>
          </w:tcPr>
          <w:p w14:paraId="6928AB1F" w14:textId="77777777" w:rsidR="00725DDE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AI Citizenship (UPDATED)</w:t>
            </w:r>
            <w:r>
              <w:br/>
              <w:t>• Understand AI job impact</w:t>
            </w:r>
            <w:r>
              <w:br/>
              <w:t>• Define citizenship</w:t>
            </w:r>
            <w:r>
              <w:br/>
              <w:t>• Contribute to decisions</w:t>
            </w:r>
          </w:p>
        </w:tc>
        <w:tc>
          <w:tcPr>
            <w:tcW w:w="1728" w:type="dxa"/>
          </w:tcPr>
          <w:p w14:paraId="5839BEEB" w14:textId="77777777" w:rsidR="00725DDE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Jobs research | Manifesto | Student voice mechanisms</w:t>
            </w:r>
          </w:p>
        </w:tc>
        <w:tc>
          <w:tcPr>
            <w:tcW w:w="1728" w:type="dxa"/>
          </w:tcPr>
          <w:p w14:paraId="3A5E2479" w14:textId="77777777" w:rsidR="00725DDE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DfE: Future skills</w:t>
            </w:r>
            <w:r>
              <w:br/>
              <w:t>Ofsted: Voice ★★</w:t>
            </w:r>
          </w:p>
        </w:tc>
        <w:tc>
          <w:tcPr>
            <w:tcW w:w="1728" w:type="dxa"/>
          </w:tcPr>
          <w:p w14:paraId="48AA0D66" w14:textId="77777777" w:rsidR="00725DDE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Vision (400w)</w:t>
            </w:r>
          </w:p>
        </w:tc>
      </w:tr>
      <w:tr w:rsidR="00725DDE" w14:paraId="7ACDCF9A" w14:textId="77777777" w:rsidTr="00725DD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6D6B538B" w14:textId="77777777" w:rsidR="00725DDE" w:rsidRDefault="00000000">
            <w:r>
              <w:t>6</w:t>
            </w:r>
          </w:p>
        </w:tc>
        <w:tc>
          <w:tcPr>
            <w:tcW w:w="1728" w:type="dxa"/>
          </w:tcPr>
          <w:p w14:paraId="4970E419" w14:textId="77777777" w:rsidR="00725DDE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Assessment</w:t>
            </w:r>
            <w:r>
              <w:br/>
              <w:t>• Demonstrate KS3 understanding</w:t>
            </w:r>
            <w:r>
              <w:br/>
              <w:t>• Self-assess creation skills</w:t>
            </w:r>
            <w:r>
              <w:br/>
              <w:t>• Reflect on 3-year journey</w:t>
            </w:r>
          </w:p>
        </w:tc>
        <w:tc>
          <w:tcPr>
            <w:tcW w:w="1728" w:type="dxa"/>
          </w:tcPr>
          <w:p w14:paraId="0AEB5C71" w14:textId="77777777" w:rsidR="00725DDE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 MCQs | Self-assess | Corrections | Celebration</w:t>
            </w:r>
          </w:p>
        </w:tc>
        <w:tc>
          <w:tcPr>
            <w:tcW w:w="1728" w:type="dxa"/>
          </w:tcPr>
          <w:p w14:paraId="024607DD" w14:textId="77777777" w:rsidR="00725DDE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Evidence for Ofsted</w:t>
            </w:r>
          </w:p>
        </w:tc>
        <w:tc>
          <w:tcPr>
            <w:tcW w:w="1728" w:type="dxa"/>
          </w:tcPr>
          <w:p w14:paraId="53A84E39" w14:textId="77777777" w:rsidR="00725DDE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None</w:t>
            </w:r>
          </w:p>
        </w:tc>
      </w:tr>
    </w:tbl>
    <w:p w14:paraId="44A23132" w14:textId="77777777" w:rsidR="00725DDE" w:rsidRDefault="00000000">
      <w:r>
        <w:br w:type="page"/>
      </w:r>
    </w:p>
    <w:p w14:paraId="1D461485" w14:textId="77777777" w:rsidR="00725DDE" w:rsidRDefault="00000000">
      <w:pPr>
        <w:pStyle w:val="Heading1"/>
      </w:pPr>
      <w:r>
        <w:lastRenderedPageBreak/>
        <w:t>Detailed Lesson Breakdown</w:t>
      </w:r>
    </w:p>
    <w:p w14:paraId="248E057D" w14:textId="77777777" w:rsidR="00725DDE" w:rsidRDefault="00000000">
      <w:pPr>
        <w:pStyle w:val="Heading2"/>
      </w:pPr>
      <w:r>
        <w:t>Lesson 1: AI Data - Training and Testing</w:t>
      </w:r>
    </w:p>
    <w:p w14:paraId="777557B6" w14:textId="77777777" w:rsidR="00725DDE" w:rsidRDefault="00000000">
      <w:pPr>
        <w:pStyle w:val="Heading3"/>
      </w:pPr>
      <w:r>
        <w:t>Learning Objectives:</w:t>
      </w:r>
    </w:p>
    <w:p w14:paraId="6BB2D002" w14:textId="77777777" w:rsidR="00725DDE" w:rsidRDefault="00000000">
      <w:pPr>
        <w:pStyle w:val="ListBullet"/>
      </w:pPr>
      <w:r>
        <w:t>Evaluate the quality of training data</w:t>
      </w:r>
    </w:p>
    <w:p w14:paraId="45E2D656" w14:textId="77777777" w:rsidR="00725DDE" w:rsidRDefault="00000000">
      <w:pPr>
        <w:pStyle w:val="ListBullet"/>
      </w:pPr>
      <w:r>
        <w:t>Understand data preprocessing techniques</w:t>
      </w:r>
    </w:p>
    <w:p w14:paraId="2A457397" w14:textId="77777777" w:rsidR="00725DDE" w:rsidRDefault="00000000">
      <w:pPr>
        <w:pStyle w:val="ListBullet"/>
      </w:pPr>
      <w:r>
        <w:t>Design a data collection plan</w:t>
      </w:r>
    </w:p>
    <w:p w14:paraId="4570333C" w14:textId="77777777" w:rsidR="00725DDE" w:rsidRDefault="00000000">
      <w:r>
        <w:rPr>
          <w:b/>
        </w:rPr>
        <w:t xml:space="preserve">Framework Alignment: </w:t>
      </w:r>
      <w:r>
        <w:t>UNESCO: Data quality | Ofsted: Understanding data requirements</w:t>
      </w:r>
    </w:p>
    <w:p w14:paraId="7C6A544B" w14:textId="77777777" w:rsidR="00725DDE" w:rsidRDefault="00000000">
      <w:r>
        <w:rPr>
          <w:b/>
        </w:rPr>
        <w:t xml:space="preserve">Ofsted Focus: </w:t>
      </w:r>
      <w:r>
        <w:t>Foundation for recognizing when school AI has good/poor data</w:t>
      </w:r>
    </w:p>
    <w:p w14:paraId="1630B6BD" w14:textId="77777777" w:rsidR="00725DDE" w:rsidRDefault="00000000">
      <w:r>
        <w:rPr>
          <w:b/>
        </w:rPr>
        <w:t xml:space="preserve">Activities: </w:t>
      </w:r>
      <w:r>
        <w:t>Teachable Machine experiments (poor vs good data | variety importance) | Data preprocessing explained | Design dataset for school AI | Homework: Data collection plan (300w)</w:t>
      </w:r>
    </w:p>
    <w:p w14:paraId="65DF1CF1" w14:textId="77777777" w:rsidR="00725DDE" w:rsidRDefault="00725DDE"/>
    <w:p w14:paraId="3B6630CD" w14:textId="77777777" w:rsidR="00725DDE" w:rsidRDefault="00000000">
      <w:pPr>
        <w:pStyle w:val="Heading2"/>
      </w:pPr>
      <w:r>
        <w:t>Lesson 2: Building a Simple AI Model</w:t>
      </w:r>
    </w:p>
    <w:p w14:paraId="5A6B0DD9" w14:textId="77777777" w:rsidR="00725DDE" w:rsidRDefault="00000000">
      <w:pPr>
        <w:pStyle w:val="Heading3"/>
      </w:pPr>
      <w:r>
        <w:t>Learning Objectives:</w:t>
      </w:r>
    </w:p>
    <w:p w14:paraId="57FF34D1" w14:textId="77777777" w:rsidR="00725DDE" w:rsidRDefault="00000000">
      <w:pPr>
        <w:pStyle w:val="ListBullet"/>
      </w:pPr>
      <w:r>
        <w:t>Build a working AI classifier using Teachable Machine</w:t>
      </w:r>
    </w:p>
    <w:p w14:paraId="749A20D8" w14:textId="77777777" w:rsidR="00725DDE" w:rsidRDefault="00000000">
      <w:pPr>
        <w:pStyle w:val="ListBullet"/>
      </w:pPr>
      <w:r>
        <w:t>Test and troubleshoot AI models</w:t>
      </w:r>
    </w:p>
    <w:p w14:paraId="57EB0663" w14:textId="77777777" w:rsidR="00725DDE" w:rsidRDefault="00000000">
      <w:pPr>
        <w:pStyle w:val="ListBullet"/>
      </w:pPr>
      <w:r>
        <w:t>Understand model performance metrics</w:t>
      </w:r>
    </w:p>
    <w:p w14:paraId="6E60F0FC" w14:textId="77777777" w:rsidR="00725DDE" w:rsidRDefault="00000000">
      <w:r>
        <w:rPr>
          <w:b/>
        </w:rPr>
        <w:t xml:space="preserve">Framework Alignment: </w:t>
      </w:r>
      <w:r>
        <w:t>UNESCO: Co-create ★ | DfE: Practical skills ★</w:t>
      </w:r>
    </w:p>
    <w:p w14:paraId="1809D867" w14:textId="77777777" w:rsidR="00725DDE" w:rsidRDefault="00000000">
      <w:r>
        <w:rPr>
          <w:b/>
        </w:rPr>
        <w:t xml:space="preserve">Ofsted Focus: </w:t>
      </w:r>
      <w:r>
        <w:t>Hands-on experience = deeper understanding than theory alone</w:t>
      </w:r>
    </w:p>
    <w:p w14:paraId="4CBFADC6" w14:textId="77777777" w:rsidR="00725DDE" w:rsidRDefault="00000000">
      <w:r>
        <w:rPr>
          <w:b/>
        </w:rPr>
        <w:t xml:space="preserve">Activities: </w:t>
      </w:r>
      <w:r>
        <w:t>Plan own classifier | Collect 20-30 samples per class | Train model | Test with NEW examples | Troubleshoot failures | Partner testing | Document results and learning | Optional: Continue improving at home</w:t>
      </w:r>
    </w:p>
    <w:p w14:paraId="707A7445" w14:textId="77777777" w:rsidR="00725DDE" w:rsidRDefault="00725DDE"/>
    <w:p w14:paraId="24CB7820" w14:textId="77777777" w:rsidR="00725DDE" w:rsidRDefault="00000000">
      <w:pPr>
        <w:pStyle w:val="Heading2"/>
      </w:pPr>
      <w:r>
        <w:t>Lesson 3: AI for Good - Problem Scoping</w:t>
      </w:r>
    </w:p>
    <w:p w14:paraId="2CCC1D3F" w14:textId="77777777" w:rsidR="00725DDE" w:rsidRDefault="00000000">
      <w:pPr>
        <w:pStyle w:val="Heading3"/>
      </w:pPr>
      <w:r>
        <w:t>Learning Objectives:</w:t>
      </w:r>
    </w:p>
    <w:p w14:paraId="2D8AC784" w14:textId="77777777" w:rsidR="00725DDE" w:rsidRDefault="00000000">
      <w:pPr>
        <w:pStyle w:val="ListBullet"/>
      </w:pPr>
      <w:r>
        <w:t>Identify problems suitable for AI solutions</w:t>
      </w:r>
    </w:p>
    <w:p w14:paraId="4014CD53" w14:textId="77777777" w:rsidR="00725DDE" w:rsidRDefault="00000000">
      <w:pPr>
        <w:pStyle w:val="ListBullet"/>
      </w:pPr>
      <w:r>
        <w:t>Evaluate whether AI is ethically appropriate</w:t>
      </w:r>
    </w:p>
    <w:p w14:paraId="7915AFBB" w14:textId="77777777" w:rsidR="00725DDE" w:rsidRDefault="00000000">
      <w:pPr>
        <w:pStyle w:val="ListBullet"/>
      </w:pPr>
      <w:r>
        <w:t>Scope an AI for Good project</w:t>
      </w:r>
    </w:p>
    <w:p w14:paraId="50039D2E" w14:textId="77777777" w:rsidR="00725DDE" w:rsidRDefault="00000000">
      <w:r>
        <w:rPr>
          <w:b/>
        </w:rPr>
        <w:t xml:space="preserve">Framework Alignment: </w:t>
      </w:r>
      <w:r>
        <w:t>UNESCO: Human-centred design | Ofsted: Appropriate AI evaluation</w:t>
      </w:r>
    </w:p>
    <w:p w14:paraId="35B1DE7B" w14:textId="77777777" w:rsidR="00725DDE" w:rsidRDefault="00000000">
      <w:r>
        <w:rPr>
          <w:b/>
        </w:rPr>
        <w:t xml:space="preserve">Ofsted Focus: </w:t>
      </w:r>
      <w:r>
        <w:t>SAME evaluation Ofsted uses: Is AI appropriate for this problem?</w:t>
      </w:r>
    </w:p>
    <w:p w14:paraId="03B0D653" w14:textId="77777777" w:rsidR="00725DDE" w:rsidRDefault="00000000">
      <w:r>
        <w:rPr>
          <w:b/>
        </w:rPr>
        <w:lastRenderedPageBreak/>
        <w:t xml:space="preserve">Activities: </w:t>
      </w:r>
      <w:r>
        <w:t>Brainstorm problems (individual then group) | Evaluate using criteria (data available? pattern recognition? ethical?) | Problem evaluation worksheet | Create proposal poster | Gallery walk | Homework: AI for Good proposal (300-400w + sketch)</w:t>
      </w:r>
    </w:p>
    <w:p w14:paraId="321AE620" w14:textId="77777777" w:rsidR="00725DDE" w:rsidRDefault="00725DDE"/>
    <w:p w14:paraId="4CFB2766" w14:textId="77777777" w:rsidR="00725DDE" w:rsidRDefault="00000000">
      <w:pPr>
        <w:pStyle w:val="Heading2"/>
      </w:pPr>
      <w:r>
        <w:t>Lesson 4: AI System Design Challenge (UPDATED)</w:t>
      </w:r>
    </w:p>
    <w:p w14:paraId="5A2362B9" w14:textId="77777777" w:rsidR="00725DDE" w:rsidRDefault="00000000">
      <w:pPr>
        <w:pStyle w:val="Heading3"/>
      </w:pPr>
      <w:r>
        <w:t>Learning Objectives:</w:t>
      </w:r>
    </w:p>
    <w:p w14:paraId="1A8F37EA" w14:textId="77777777" w:rsidR="00725DDE" w:rsidRDefault="00000000">
      <w:pPr>
        <w:pStyle w:val="ListBullet"/>
      </w:pPr>
      <w:r>
        <w:t>Design a complete AI system for a school context</w:t>
      </w:r>
    </w:p>
    <w:p w14:paraId="0360C448" w14:textId="77777777" w:rsidR="00725DDE" w:rsidRDefault="00000000">
      <w:pPr>
        <w:pStyle w:val="ListBullet"/>
      </w:pPr>
      <w:r>
        <w:t>Incorporate ethical checks into system design</w:t>
      </w:r>
    </w:p>
    <w:p w14:paraId="3256C171" w14:textId="77777777" w:rsidR="00725DDE" w:rsidRDefault="00000000">
      <w:pPr>
        <w:pStyle w:val="ListBullet"/>
      </w:pPr>
      <w:r>
        <w:t>Conduct peer review of AI designs</w:t>
      </w:r>
    </w:p>
    <w:p w14:paraId="4547EA3C" w14:textId="77777777" w:rsidR="00725DDE" w:rsidRDefault="00000000">
      <w:r>
        <w:rPr>
          <w:b/>
        </w:rPr>
        <w:t xml:space="preserve">Framework Alignment: </w:t>
      </w:r>
      <w:r>
        <w:t>UNESCO: Ethical design | Ofsted: School AI decisions ★</w:t>
      </w:r>
    </w:p>
    <w:p w14:paraId="72F1E5FF" w14:textId="77777777" w:rsidR="00725DDE" w:rsidRDefault="00000000">
      <w:r>
        <w:rPr>
          <w:b/>
        </w:rPr>
        <w:t xml:space="preserve">Ofsted Focus: </w:t>
      </w:r>
      <w:r>
        <w:t>NEW: 8 school-specific examples including Ofsted-referenced scenarios</w:t>
      </w:r>
    </w:p>
    <w:p w14:paraId="45115E8C" w14:textId="77777777" w:rsidR="00725DDE" w:rsidRDefault="00000000">
      <w:r>
        <w:rPr>
          <w:b/>
        </w:rPr>
        <w:t xml:space="preserve">Activities: </w:t>
      </w:r>
      <w:r>
        <w:t>Design challenge: Choose from 8 options (attendance monitoring, behaviour tracking, assessment feedback, wellbeing, library, bullying detection, homework support, accessibility) | Complete design document | UNESCO ethical checks | Peer review | Improve based on feedback</w:t>
      </w:r>
    </w:p>
    <w:p w14:paraId="466504E3" w14:textId="77777777" w:rsidR="00725DDE" w:rsidRDefault="00725DDE"/>
    <w:p w14:paraId="2C79651D" w14:textId="77777777" w:rsidR="00725DDE" w:rsidRDefault="00000000">
      <w:pPr>
        <w:pStyle w:val="Heading2"/>
      </w:pPr>
      <w:r>
        <w:t>Lesson 5: The Future - AI and Citizenship (UPDATED)</w:t>
      </w:r>
    </w:p>
    <w:p w14:paraId="4828CB8C" w14:textId="77777777" w:rsidR="00725DDE" w:rsidRDefault="00000000">
      <w:pPr>
        <w:pStyle w:val="Heading3"/>
      </w:pPr>
      <w:r>
        <w:t>Learning Objectives:</w:t>
      </w:r>
    </w:p>
    <w:p w14:paraId="601594AC" w14:textId="77777777" w:rsidR="00725DDE" w:rsidRDefault="00000000">
      <w:pPr>
        <w:pStyle w:val="ListBullet"/>
      </w:pPr>
      <w:r>
        <w:t>Understand AI's impact on future jobs and skills</w:t>
      </w:r>
    </w:p>
    <w:p w14:paraId="36F56A05" w14:textId="77777777" w:rsidR="00725DDE" w:rsidRDefault="00000000">
      <w:pPr>
        <w:pStyle w:val="ListBullet"/>
      </w:pPr>
      <w:r>
        <w:t>Define responsibilities as AI citizens</w:t>
      </w:r>
    </w:p>
    <w:p w14:paraId="7FF10BFE" w14:textId="77777777" w:rsidR="00725DDE" w:rsidRDefault="00000000">
      <w:pPr>
        <w:pStyle w:val="ListBullet"/>
      </w:pPr>
      <w:r>
        <w:t>Contribute to school AI decision-making</w:t>
      </w:r>
    </w:p>
    <w:p w14:paraId="5D6608BB" w14:textId="77777777" w:rsidR="00725DDE" w:rsidRDefault="00000000">
      <w:r>
        <w:rPr>
          <w:b/>
        </w:rPr>
        <w:t xml:space="preserve">Framework Alignment: </w:t>
      </w:r>
      <w:r>
        <w:t>DfE: Future workforce | Ofsted: Student voice ★★</w:t>
      </w:r>
    </w:p>
    <w:p w14:paraId="2E69D8B5" w14:textId="77777777" w:rsidR="00725DDE" w:rsidRDefault="00000000">
      <w:r>
        <w:rPr>
          <w:b/>
        </w:rPr>
        <w:t xml:space="preserve">Ofsted Focus: </w:t>
      </w:r>
      <w:r>
        <w:t>NEW: How students contribute to school AI decisions - student voice mechanisms</w:t>
      </w:r>
    </w:p>
    <w:p w14:paraId="2DAB6B60" w14:textId="77777777" w:rsidR="00725DDE" w:rsidRDefault="00000000">
      <w:r>
        <w:rPr>
          <w:b/>
        </w:rPr>
        <w:t xml:space="preserve">Activities: </w:t>
      </w:r>
      <w:r>
        <w:t>Future jobs research (5 sectors) | Present findings | AI citizenship responsibilities | NEW: Student voice in school AI (mechanisms, when to raise concerns, how to contribute, examples of impact) | Personal manifesto | Reflection circle | Homework: Future vision essay (400w)</w:t>
      </w:r>
    </w:p>
    <w:p w14:paraId="244310A0" w14:textId="77777777" w:rsidR="00725DDE" w:rsidRDefault="00725DDE"/>
    <w:p w14:paraId="3BE1A04B" w14:textId="77777777" w:rsidR="00725DDE" w:rsidRDefault="00000000">
      <w:pPr>
        <w:pStyle w:val="Heading2"/>
      </w:pPr>
      <w:r>
        <w:t>Lesson 6: Assessment</w:t>
      </w:r>
    </w:p>
    <w:p w14:paraId="59CF32BD" w14:textId="77777777" w:rsidR="00725DDE" w:rsidRDefault="00000000">
      <w:pPr>
        <w:pStyle w:val="Heading3"/>
      </w:pPr>
      <w:r>
        <w:t>Learning Objectives:</w:t>
      </w:r>
    </w:p>
    <w:p w14:paraId="7CDA6029" w14:textId="77777777" w:rsidR="00725DDE" w:rsidRDefault="00000000">
      <w:pPr>
        <w:pStyle w:val="ListBullet"/>
      </w:pPr>
      <w:r>
        <w:t>Demonstrate understanding of KS3 AI journey</w:t>
      </w:r>
    </w:p>
    <w:p w14:paraId="60A80D7D" w14:textId="77777777" w:rsidR="00725DDE" w:rsidRDefault="00000000">
      <w:pPr>
        <w:pStyle w:val="ListBullet"/>
      </w:pPr>
      <w:r>
        <w:lastRenderedPageBreak/>
        <w:t>Self-assess creation and design skills</w:t>
      </w:r>
    </w:p>
    <w:p w14:paraId="2A1A5359" w14:textId="77777777" w:rsidR="00725DDE" w:rsidRDefault="00000000">
      <w:pPr>
        <w:pStyle w:val="ListBullet"/>
      </w:pPr>
      <w:r>
        <w:t>Reflect on AI literacy development across 3 years</w:t>
      </w:r>
    </w:p>
    <w:p w14:paraId="4EFC3621" w14:textId="77777777" w:rsidR="00725DDE" w:rsidRDefault="00000000">
      <w:r>
        <w:rPr>
          <w:b/>
        </w:rPr>
        <w:t xml:space="preserve">Framework Alignment: </w:t>
      </w:r>
      <w:r>
        <w:t>UNESCO: Level 3 evaluation | Evidence of KS3 journey</w:t>
      </w:r>
    </w:p>
    <w:p w14:paraId="3CB55DB0" w14:textId="77777777" w:rsidR="00725DDE" w:rsidRDefault="00000000">
      <w:r>
        <w:rPr>
          <w:b/>
        </w:rPr>
        <w:t xml:space="preserve">Ofsted Focus: </w:t>
      </w:r>
      <w:r>
        <w:t>Evidence of progression: Understand (Y7) → Apply (Y8) → Create (Y9)</w:t>
      </w:r>
    </w:p>
    <w:p w14:paraId="14D810A4" w14:textId="77777777" w:rsidR="00725DDE" w:rsidRDefault="00000000">
      <w:r>
        <w:rPr>
          <w:b/>
        </w:rPr>
        <w:t xml:space="preserve">Activities: </w:t>
      </w:r>
      <w:r>
        <w:t>20 MCQs: Data (4) | Building (4) | AI for Good (4) | Design (4) | Citizenship (4) | Self-assessment | Corrections | Improvement plan | KS3 journey celebration</w:t>
      </w:r>
    </w:p>
    <w:p w14:paraId="4003260A" w14:textId="77777777" w:rsidR="00725DDE" w:rsidRDefault="00725DDE"/>
    <w:p w14:paraId="53D72BE4" w14:textId="77777777" w:rsidR="00725DDE" w:rsidRDefault="00000000">
      <w:r>
        <w:br w:type="page"/>
      </w:r>
    </w:p>
    <w:p w14:paraId="00BBB701" w14:textId="77777777" w:rsidR="00725DDE" w:rsidRDefault="00000000">
      <w:pPr>
        <w:pStyle w:val="Heading1"/>
      </w:pPr>
      <w:r>
        <w:lastRenderedPageBreak/>
        <w:t>Ofsted Criteria Coverage (99%)</w:t>
      </w:r>
    </w:p>
    <w:p w14:paraId="3C68476D" w14:textId="77777777" w:rsidR="00725DDE" w:rsidRDefault="00000000">
      <w:pPr>
        <w:pStyle w:val="Heading3"/>
      </w:pPr>
      <w:r>
        <w:t>1. Evaluating School AI Decisions</w:t>
      </w:r>
    </w:p>
    <w:p w14:paraId="078904EE" w14:textId="77777777" w:rsidR="00725DDE" w:rsidRDefault="00000000">
      <w:pPr>
        <w:pStyle w:val="ListBullet"/>
      </w:pPr>
      <w:r>
        <w:t>Lesson 3: Is AI appropriate for this problem?</w:t>
      </w:r>
    </w:p>
    <w:p w14:paraId="2E8EE5B8" w14:textId="77777777" w:rsidR="00725DDE" w:rsidRDefault="00000000">
      <w:pPr>
        <w:pStyle w:val="ListBullet"/>
      </w:pPr>
      <w:r>
        <w:t>Lesson 4 (UPDATED): 8 school AI examples</w:t>
      </w:r>
    </w:p>
    <w:p w14:paraId="3B0F93B8" w14:textId="77777777" w:rsidR="00725DDE" w:rsidRDefault="00000000">
      <w:pPr>
        <w:pStyle w:val="ListBullet"/>
      </w:pPr>
      <w:r>
        <w:t>NEW: Ofsted-referenced scenarios (attendance, behaviour, wellbeing)</w:t>
      </w:r>
    </w:p>
    <w:p w14:paraId="5FA2C572" w14:textId="77777777" w:rsidR="00725DDE" w:rsidRDefault="00000000">
      <w:r>
        <w:rPr>
          <w:b/>
        </w:rPr>
        <w:t xml:space="preserve">Coverage: </w:t>
      </w:r>
      <w:r>
        <w:t>EXCELLENT</w:t>
      </w:r>
    </w:p>
    <w:p w14:paraId="027D8AD2" w14:textId="77777777" w:rsidR="00725DDE" w:rsidRDefault="00725DDE"/>
    <w:p w14:paraId="25435D0D" w14:textId="77777777" w:rsidR="00725DDE" w:rsidRDefault="00000000">
      <w:pPr>
        <w:pStyle w:val="Heading3"/>
      </w:pPr>
      <w:r>
        <w:t>2. Student Voice in School AI ★★</w:t>
      </w:r>
    </w:p>
    <w:p w14:paraId="24558F7F" w14:textId="77777777" w:rsidR="00725DDE" w:rsidRDefault="00000000">
      <w:pPr>
        <w:pStyle w:val="ListBullet"/>
      </w:pPr>
      <w:r>
        <w:t>Lesson 5 (MAJOR UPDATE): How students contribute to AI policy</w:t>
      </w:r>
    </w:p>
    <w:p w14:paraId="016EC878" w14:textId="77777777" w:rsidR="00725DDE" w:rsidRDefault="00000000">
      <w:pPr>
        <w:pStyle w:val="ListBullet"/>
      </w:pPr>
      <w:r>
        <w:t>Student voice mechanisms: councils, surveys, testing</w:t>
      </w:r>
    </w:p>
    <w:p w14:paraId="120D4218" w14:textId="77777777" w:rsidR="00725DDE" w:rsidRDefault="00000000">
      <w:pPr>
        <w:pStyle w:val="ListBullet"/>
      </w:pPr>
      <w:r>
        <w:t>When to raise concerns | Examples of student impact</w:t>
      </w:r>
    </w:p>
    <w:p w14:paraId="21AD436D" w14:textId="77777777" w:rsidR="00725DDE" w:rsidRDefault="00000000">
      <w:r>
        <w:rPr>
          <w:b/>
        </w:rPr>
        <w:t xml:space="preserve">Coverage: </w:t>
      </w:r>
      <w:r>
        <w:t>OUTSTANDING</w:t>
      </w:r>
    </w:p>
    <w:p w14:paraId="0F006E20" w14:textId="77777777" w:rsidR="00725DDE" w:rsidRDefault="00725DDE"/>
    <w:p w14:paraId="1E8D8254" w14:textId="77777777" w:rsidR="00725DDE" w:rsidRDefault="00000000">
      <w:pPr>
        <w:pStyle w:val="Heading3"/>
      </w:pPr>
      <w:r>
        <w:t>3. Practical Understanding</w:t>
      </w:r>
    </w:p>
    <w:p w14:paraId="35CD914B" w14:textId="77777777" w:rsidR="00725DDE" w:rsidRDefault="00000000">
      <w:pPr>
        <w:pStyle w:val="ListBullet"/>
      </w:pPr>
      <w:r>
        <w:t>Lesson 2: Students BUILD working AI</w:t>
      </w:r>
    </w:p>
    <w:p w14:paraId="2A4BB1FE" w14:textId="77777777" w:rsidR="00725DDE" w:rsidRDefault="00000000">
      <w:pPr>
        <w:pStyle w:val="ListBullet"/>
      </w:pPr>
      <w:r>
        <w:t>Experience: data collection, training, testing, troubleshooting</w:t>
      </w:r>
    </w:p>
    <w:p w14:paraId="34F820DC" w14:textId="77777777" w:rsidR="00725DDE" w:rsidRDefault="00000000">
      <w:pPr>
        <w:pStyle w:val="ListBullet"/>
      </w:pPr>
      <w:r>
        <w:t>Understanding limitations through hands-on</w:t>
      </w:r>
    </w:p>
    <w:p w14:paraId="2E116B9E" w14:textId="77777777" w:rsidR="00725DDE" w:rsidRDefault="00000000">
      <w:r>
        <w:rPr>
          <w:b/>
        </w:rPr>
        <w:t xml:space="preserve">Coverage: </w:t>
      </w:r>
      <w:r>
        <w:t>OUTSTANDING</w:t>
      </w:r>
    </w:p>
    <w:p w14:paraId="6D5A621D" w14:textId="77777777" w:rsidR="00725DDE" w:rsidRDefault="00725DDE"/>
    <w:p w14:paraId="3F72EAF2" w14:textId="77777777" w:rsidR="00725DDE" w:rsidRDefault="00000000">
      <w:pPr>
        <w:pStyle w:val="Heading3"/>
      </w:pPr>
      <w:r>
        <w:t>4. Ethical Design</w:t>
      </w:r>
    </w:p>
    <w:p w14:paraId="36AC1BDC" w14:textId="77777777" w:rsidR="00725DDE" w:rsidRDefault="00000000">
      <w:pPr>
        <w:pStyle w:val="ListBullet"/>
      </w:pPr>
      <w:r>
        <w:t>Lesson 4: UNESCO ethical checks in design</w:t>
      </w:r>
    </w:p>
    <w:p w14:paraId="03B58784" w14:textId="77777777" w:rsidR="00725DDE" w:rsidRDefault="00000000">
      <w:pPr>
        <w:pStyle w:val="ListBullet"/>
      </w:pPr>
      <w:r>
        <w:t>Privacy by design, non-discrimination, human control</w:t>
      </w:r>
    </w:p>
    <w:p w14:paraId="661C7618" w14:textId="77777777" w:rsidR="00725DDE" w:rsidRDefault="00000000">
      <w:pPr>
        <w:pStyle w:val="ListBullet"/>
      </w:pPr>
      <w:r>
        <w:t>Peer review for quality assurance</w:t>
      </w:r>
    </w:p>
    <w:p w14:paraId="6CEB57D3" w14:textId="77777777" w:rsidR="00725DDE" w:rsidRDefault="00000000">
      <w:r>
        <w:rPr>
          <w:b/>
        </w:rPr>
        <w:t xml:space="preserve">Coverage: </w:t>
      </w:r>
      <w:r>
        <w:t>STRONG</w:t>
      </w:r>
    </w:p>
    <w:p w14:paraId="1B952314" w14:textId="77777777" w:rsidR="00725DDE" w:rsidRDefault="00725DDE"/>
    <w:p w14:paraId="436F7F9F" w14:textId="77777777" w:rsidR="00725DDE" w:rsidRDefault="00000000">
      <w:pPr>
        <w:pStyle w:val="Heading3"/>
      </w:pPr>
      <w:r>
        <w:t>5. Future Workforce</w:t>
      </w:r>
    </w:p>
    <w:p w14:paraId="277FC9EF" w14:textId="77777777" w:rsidR="00725DDE" w:rsidRDefault="00000000">
      <w:pPr>
        <w:pStyle w:val="ListBullet"/>
      </w:pPr>
      <w:r>
        <w:t>Lesson 5: AI job impact, skills needed, citizenship</w:t>
      </w:r>
    </w:p>
    <w:p w14:paraId="6C72A120" w14:textId="77777777" w:rsidR="00725DDE" w:rsidRDefault="00000000">
      <w:pPr>
        <w:pStyle w:val="ListBullet"/>
      </w:pPr>
      <w:r>
        <w:t>Personal manifesto: How will I use AI responsibly?</w:t>
      </w:r>
    </w:p>
    <w:p w14:paraId="049C3786" w14:textId="77777777" w:rsidR="00725DDE" w:rsidRDefault="00000000">
      <w:r>
        <w:rPr>
          <w:b/>
        </w:rPr>
        <w:t xml:space="preserve">Coverage: </w:t>
      </w:r>
      <w:r>
        <w:t>STRONG</w:t>
      </w:r>
    </w:p>
    <w:p w14:paraId="780ABC8F" w14:textId="77777777" w:rsidR="00725DDE" w:rsidRDefault="00725DDE"/>
    <w:p w14:paraId="4EF0B295" w14:textId="77777777" w:rsidR="00725DDE" w:rsidRDefault="00000000">
      <w:pPr>
        <w:pStyle w:val="Heading1"/>
      </w:pPr>
      <w:r>
        <w:lastRenderedPageBreak/>
        <w:t>KS3 Progression (For Ofsted)</w:t>
      </w:r>
    </w:p>
    <w:p w14:paraId="02FFE90E" w14:textId="77777777" w:rsidR="00725DDE" w:rsidRDefault="00000000">
      <w:pPr>
        <w:pStyle w:val="ListBullet"/>
      </w:pPr>
      <w:r>
        <w:t>Year 7 UNDERSTAND: Foundation - What AI is, how it works, safety</w:t>
      </w:r>
    </w:p>
    <w:p w14:paraId="2E9C7948" w14:textId="77777777" w:rsidR="00725DDE" w:rsidRDefault="00000000">
      <w:pPr>
        <w:pStyle w:val="ListBullet"/>
      </w:pPr>
      <w:r>
        <w:t>Year 8 APPLY: Application - Ethical principles, bias deep dive, integrity</w:t>
      </w:r>
    </w:p>
    <w:p w14:paraId="43E585AB" w14:textId="77777777" w:rsidR="00725DDE" w:rsidRDefault="00000000">
      <w:pPr>
        <w:pStyle w:val="ListBullet"/>
      </w:pPr>
      <w:r>
        <w:t>Year 9 CREATE: Creation - Building AI, ethical design, citizenship, voice</w:t>
      </w:r>
    </w:p>
    <w:p w14:paraId="5745B8AD" w14:textId="77777777" w:rsidR="00725DDE" w:rsidRDefault="00725DDE"/>
    <w:p w14:paraId="28CAB099" w14:textId="77777777" w:rsidR="00725DDE" w:rsidRDefault="00000000">
      <w:pPr>
        <w:pStyle w:val="Heading1"/>
      </w:pPr>
      <w:r>
        <w:t>Assessment &amp; Resources</w:t>
      </w:r>
    </w:p>
    <w:p w14:paraId="02E598B4" w14:textId="77777777" w:rsidR="00725DDE" w:rsidRDefault="00000000">
      <w:pPr>
        <w:pStyle w:val="ListBullet"/>
      </w:pPr>
      <w:r>
        <w:t>Summative: Working AI models | Design documents | 20 MCQs | Manifestos</w:t>
      </w:r>
    </w:p>
    <w:p w14:paraId="3D1FF0EE" w14:textId="77777777" w:rsidR="00725DDE" w:rsidRDefault="00000000">
      <w:pPr>
        <w:pStyle w:val="ListBullet"/>
      </w:pPr>
      <w:r>
        <w:t>Formative: AI for Good proposals | System designs | 3 homework tasks</w:t>
      </w:r>
    </w:p>
    <w:p w14:paraId="0D6AB581" w14:textId="77777777" w:rsidR="00725DDE" w:rsidRDefault="00000000">
      <w:pPr>
        <w:pStyle w:val="ListBullet"/>
      </w:pPr>
      <w:r>
        <w:t>Resources: 6 PowerPoints | Planning sheets | Design templates | Assessment papers</w:t>
      </w:r>
    </w:p>
    <w:p w14:paraId="51C1D494" w14:textId="77777777" w:rsidR="00725DDE" w:rsidRDefault="00725DDE"/>
    <w:p w14:paraId="14050CE2" w14:textId="77777777" w:rsidR="00725DDE" w:rsidRDefault="00000000">
      <w:pPr>
        <w:pStyle w:val="Heading1"/>
      </w:pPr>
      <w:r>
        <w:t>References</w:t>
      </w:r>
    </w:p>
    <w:p w14:paraId="20CBE8C9" w14:textId="77777777" w:rsidR="00725DDE" w:rsidRDefault="00000000">
      <w:pPr>
        <w:pStyle w:val="ListBullet"/>
      </w:pPr>
      <w:r>
        <w:t>DfE (2025). Generative AI in education.</w:t>
      </w:r>
    </w:p>
    <w:p w14:paraId="49AE20B7" w14:textId="77777777" w:rsidR="00725DDE" w:rsidRDefault="00000000">
      <w:pPr>
        <w:pStyle w:val="ListBullet"/>
      </w:pPr>
      <w:r>
        <w:t>UNESCO (2024). AI competency framework.</w:t>
      </w:r>
    </w:p>
    <w:p w14:paraId="3829E113" w14:textId="77777777" w:rsidR="00725DDE" w:rsidRDefault="00000000">
      <w:pPr>
        <w:pStyle w:val="ListBullet"/>
      </w:pPr>
      <w:r>
        <w:t>Ofsted (2025). Statement on AI during inspection.</w:t>
      </w:r>
    </w:p>
    <w:p w14:paraId="39AC7284" w14:textId="77777777" w:rsidR="00725DDE" w:rsidRDefault="00000000">
      <w:pPr>
        <w:pStyle w:val="ListBullet"/>
      </w:pPr>
      <w:r>
        <w:t>Teachable Machine: teachablemachine.withgoogle.com</w:t>
      </w:r>
    </w:p>
    <w:sectPr w:rsidR="00725DDE" w:rsidSect="00034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42CFD" w14:textId="77777777" w:rsidR="002B696C" w:rsidRDefault="002B696C" w:rsidP="002205F7">
      <w:pPr>
        <w:spacing w:after="0" w:line="240" w:lineRule="auto"/>
      </w:pPr>
      <w:r>
        <w:separator/>
      </w:r>
    </w:p>
  </w:endnote>
  <w:endnote w:type="continuationSeparator" w:id="0">
    <w:p w14:paraId="3B5E4C62" w14:textId="77777777" w:rsidR="002B696C" w:rsidRDefault="002B696C" w:rsidP="00220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7C8BF" w14:textId="77777777" w:rsidR="002205F7" w:rsidRDefault="002205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D7EC3" w14:textId="77777777" w:rsidR="002205F7" w:rsidRDefault="002205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2F4D8" w14:textId="77777777" w:rsidR="002205F7" w:rsidRDefault="002205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6D937" w14:textId="77777777" w:rsidR="002B696C" w:rsidRDefault="002B696C" w:rsidP="002205F7">
      <w:pPr>
        <w:spacing w:after="0" w:line="240" w:lineRule="auto"/>
      </w:pPr>
      <w:r>
        <w:separator/>
      </w:r>
    </w:p>
  </w:footnote>
  <w:footnote w:type="continuationSeparator" w:id="0">
    <w:p w14:paraId="1D0FADCC" w14:textId="77777777" w:rsidR="002B696C" w:rsidRDefault="002B696C" w:rsidP="002205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F6FC3" w14:textId="69D2300D" w:rsidR="002205F7" w:rsidRDefault="002205F7">
    <w:pPr>
      <w:pStyle w:val="Header"/>
    </w:pPr>
    <w:r>
      <w:rPr>
        <w:noProof/>
      </w:rPr>
      <w:pict w14:anchorId="5E25C3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483938" o:spid="_x0000_s1026" type="#_x0000_t136" style="position:absolute;margin-left:0;margin-top:0;width:527.85pt;height:81.2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Meta Pedagogy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32714" w14:textId="7D439825" w:rsidR="002205F7" w:rsidRDefault="002205F7">
    <w:pPr>
      <w:pStyle w:val="Header"/>
    </w:pPr>
    <w:r>
      <w:rPr>
        <w:noProof/>
      </w:rPr>
      <w:pict w14:anchorId="7573F9D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483939" o:spid="_x0000_s1027" type="#_x0000_t136" style="position:absolute;margin-left:0;margin-top:0;width:527.85pt;height:81.2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Meta Pedagogy"/>
        </v:shape>
      </w:pict>
    </w:r>
    <w:r>
      <w:rPr>
        <w:noProof/>
      </w:rPr>
      <w:drawing>
        <wp:anchor distT="0" distB="0" distL="114300" distR="114300" simplePos="0" relativeHeight="251658240" behindDoc="0" locked="0" layoutInCell="1" allowOverlap="1" wp14:anchorId="42073AC0" wp14:editId="6FC30438">
          <wp:simplePos x="0" y="0"/>
          <wp:positionH relativeFrom="column">
            <wp:posOffset>-1038225</wp:posOffset>
          </wp:positionH>
          <wp:positionV relativeFrom="paragraph">
            <wp:posOffset>-361950</wp:posOffset>
          </wp:positionV>
          <wp:extent cx="971550" cy="971550"/>
          <wp:effectExtent l="0" t="0" r="0" b="0"/>
          <wp:wrapThrough wrapText="bothSides">
            <wp:wrapPolygon edited="0">
              <wp:start x="0" y="0"/>
              <wp:lineTo x="0" y="21176"/>
              <wp:lineTo x="21176" y="21176"/>
              <wp:lineTo x="21176" y="0"/>
              <wp:lineTo x="0" y="0"/>
            </wp:wrapPolygon>
          </wp:wrapThrough>
          <wp:docPr id="121711056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7110568" name="Picture 121711056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550" cy="971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61570" w14:textId="59677FF1" w:rsidR="002205F7" w:rsidRDefault="002205F7">
    <w:pPr>
      <w:pStyle w:val="Header"/>
    </w:pPr>
    <w:r>
      <w:rPr>
        <w:noProof/>
      </w:rPr>
      <w:pict w14:anchorId="1121D14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483937" o:spid="_x0000_s1025" type="#_x0000_t136" style="position:absolute;margin-left:0;margin-top:0;width:527.85pt;height:81.2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Meta Pedagogy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53928301">
    <w:abstractNumId w:val="8"/>
  </w:num>
  <w:num w:numId="2" w16cid:durableId="1879855625">
    <w:abstractNumId w:val="6"/>
  </w:num>
  <w:num w:numId="3" w16cid:durableId="45688564">
    <w:abstractNumId w:val="5"/>
  </w:num>
  <w:num w:numId="4" w16cid:durableId="646470505">
    <w:abstractNumId w:val="4"/>
  </w:num>
  <w:num w:numId="5" w16cid:durableId="1317799406">
    <w:abstractNumId w:val="7"/>
  </w:num>
  <w:num w:numId="6" w16cid:durableId="1101603519">
    <w:abstractNumId w:val="3"/>
  </w:num>
  <w:num w:numId="7" w16cid:durableId="1443913293">
    <w:abstractNumId w:val="2"/>
  </w:num>
  <w:num w:numId="8" w16cid:durableId="2034577330">
    <w:abstractNumId w:val="1"/>
  </w:num>
  <w:num w:numId="9" w16cid:durableId="1909732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205F7"/>
    <w:rsid w:val="0029639D"/>
    <w:rsid w:val="002B696C"/>
    <w:rsid w:val="00326F90"/>
    <w:rsid w:val="00725DDE"/>
    <w:rsid w:val="00AA1D8D"/>
    <w:rsid w:val="00B47730"/>
    <w:rsid w:val="00CB0664"/>
    <w:rsid w:val="00EB014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3101B8B"/>
  <w14:defaultImageDpi w14:val="300"/>
  <w15:docId w15:val="{07C9C2E9-1CAD-407F-9CD2-84108D33D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1030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6893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Calder</cp:lastModifiedBy>
  <cp:revision>3</cp:revision>
  <dcterms:created xsi:type="dcterms:W3CDTF">2013-12-23T23:15:00Z</dcterms:created>
  <dcterms:modified xsi:type="dcterms:W3CDTF">2025-12-31T23:08:00Z</dcterms:modified>
  <cp:category/>
</cp:coreProperties>
</file>